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8월 첫째 주 업무 보고</w:t>
      </w:r>
    </w:p>
    <w:p>
      <w:r>
        <w:t>1. 신제품 카탈로그 인쇄 견적 접수 중</w:t>
      </w:r>
    </w:p>
    <w:p>
      <w:r>
        <w:t>2. 홈페이지 문의 응대 지연 건 개선안 검토</w:t>
      </w:r>
    </w:p>
    <w:p>
      <w:r>
        <w:t>3. 창고 재고조사 일정 조정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